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105765" name="019f654a-dbcf-7dd8-ba76-378041e2c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838950" name="019f654a-dbcf-7dd8-ba76-378041e2c9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298001" name="019f654a-fc3a-7131-a33c-6975866e2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135729" name="019f654a-fc3a-7131-a33c-6975866e2ef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922743" name="019f654c-e945-7879-b13d-5d4d642b9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16969" name="019f654c-e945-7879-b13d-5d4d642b9b4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293759" name="019f654d-0178-75ea-b200-0adf86353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382026" name="019f654d-0178-75ea-b200-0adf86353dc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Nachspeicher 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Nachtspeicherofen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405090" name="019f6553-078b-7958-841e-fd28c5e9a7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463548" name="019f6553-078b-7958-841e-fd28c5e9a7d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46403" name="019f6553-337c-769e-9a30-380ef221c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12500" name="019f6553-337c-769e-9a30-380ef221c7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462199" name="019f6560-b666-71ee-b917-3c970f2a9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490979" name="019f6560-b666-71ee-b917-3c970f2a9b4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542184" name="019f6560-d39e-7abe-8056-117cb79f26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859247" name="019f6560-d39e-7abe-8056-117cb79f264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522831" name="019f6578-03fc-735e-b203-2ec9b91d0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947067" name="019f6578-03fc-735e-b203-2ec9b91d0c7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723756" name="019f6578-42ee-7638-884f-6fd9e90fe0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390986" name="019f6578-42ee-7638-884f-6fd9e90fe0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Schlafzimmer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089543" name="019f657b-9ad7-7ac8-bb36-1a9975837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706415" name="019f657b-9ad7-7ac8-bb36-1a99758374c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248203" name="019f657b-dce3-788c-9e8f-4b3c8795e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50949" name="019f657b-dce3-788c-9e8f-4b3c8795e98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590107" name="019f6586-d0fd-7049-9513-f33f595259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342147" name="019f6586-d0fd-7049-9513-f33f5952594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357767" name="019f6586-f7d3-77ff-924b-f8924aae0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191730" name="019f6586-f7d3-77ff-924b-f8924aae01a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855838" name="019f658a-0756-790b-a66c-cace4c84e7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616653" name="019f658a-0756-790b-a66c-cace4c84e7d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15473" name="019f658a-2644-7782-a94d-09f34c3bb3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2085" name="019f658a-2644-7782-a94d-09f34c3bb37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107923" name="019f658a-f54f-7c85-8e88-540c7b289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687044" name="019f658a-f54f-7c85-8e88-540c7b2897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951863" name="019f658b-0c70-759e-b237-5f105366b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25547" name="019f658b-0c70-759e-b237-5f105366b0c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